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579942" name="6c133cc0-fe7a-11ef-bf0e-818ab5bf79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6394879" name="6c133cc0-fe7a-11ef-bf0e-818ab5bf79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1728344" name="8f8666f0-fe7a-11ef-81b3-0fa59ad534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6327117" name="8f8666f0-fe7a-11ef-81b3-0fa59ad5348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2593189" name="a5f3ac90-fe7a-11ef-ab91-55679da537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614470" name="a5f3ac90-fe7a-11ef-ab91-55679da5373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2887312" name="dda92610-fe7a-11ef-84f5-994b7209cb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2219499" name="dda92610-fe7a-11ef-84f5-994b7209cbe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92482773" name="cdc0e210-fe7a-11ef-84c4-c572e5eb6e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201486" name="cdc0e210-fe7a-11ef-84c4-c572e5eb6ec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6620394" name="41569300-fe7b-11ef-b816-c3ff32ec68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4277" name="41569300-fe7b-11ef-b816-c3ff32ec684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 / Trepoenhaus </w:t>
            </w:r>
          </w:p>
          <w:p>
            <w:pPr>
              <w:spacing w:before="0" w:after="0" w:line="240" w:lineRule="auto"/>
            </w:pPr>
            <w:r>
              <w:t>OG / 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9475451" name="566de590-fe7b-11ef-ad7c-494d4022053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7940410" name="566de590-fe7b-11ef-ad7c-494d4022053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Sockel </w:t>
            </w:r>
          </w:p>
        </w:tc>
        <w:tc>
          <w:p>
            <w:pPr>
              <w:spacing w:before="0" w:after="0" w:line="240" w:lineRule="auto"/>
            </w:pPr>
            <w:r>
              <w:t>Wand / Socken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8427075" name="f3b1c100-fe7b-11ef-891e-1f7e7b8a7e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333428" name="f3b1c100-fe7b-11ef-891e-1f7e7b8a7e6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3479327" name="07dd5400-fe7c-11ef-8082-b37ef6a65f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061853" name="07dd5400-fe7c-11ef-8082-b37ef6a65fd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 Kleber schwarz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85002066" name="52d4c3d0-fe7c-11ef-9771-e534886003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202990" name="52d4c3d0-fe7c-11ef-9771-e5348860036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Schwarzer Kleber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Sockel </w:t>
            </w:r>
          </w:p>
        </w:tc>
        <w:tc>
          <w:p>
            <w:pPr>
              <w:spacing w:before="0" w:after="0" w:line="240" w:lineRule="auto"/>
            </w:pPr>
            <w:r>
              <w:t>Wand 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40176897" name="81e7b2e0-fe7c-11ef-96a1-e19fff853d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153281" name="81e7b2e0-fe7c-11ef-96a1-e19fff853d2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1017004" name="bf819db0-fe7b-11ef-8fbe-8f207ac861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2102437" name="bf819db0-fe7b-11ef-8fbe-8f207ac8613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Burgerholzstrasse 28, 8500 Frauenfeld</w:t>
          </w:r>
        </w:p>
        <w:p>
          <w:pPr>
            <w:spacing w:before="0" w:after="0"/>
          </w:pPr>
          <w:r>
            <w:t>202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